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240 Jazz-Funk Діти Solo Початківці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Міщенко Альона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Олена Рубан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Марія Chirva (Київ)</w:t>
      </w:r>
    </w:p>
    <w:p>
      <w:pPr>
        <w:spacing w:before="0" w:after="0"/>
      </w:pPr>
      <w:r>
        <w:t>F - Сидорцова Яна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#260 Дар`я Марченко - 1 місце</w:t>
      </w:r>
    </w:p>
    <w:p>
      <w:pPr>
        <w:pStyle w:val="ListNumber"/>
      </w:pPr>
      <w:r>
        <w:t>#21 Анастасія Бобир - 2 місце</w:t>
      </w:r>
    </w:p>
    <w:p>
      <w:pPr>
        <w:pStyle w:val="ListNumber"/>
      </w:pPr>
      <w:r>
        <w:t>#396 Аліса Богатикова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260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396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